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BEBEE7" w14:textId="77777777" w:rsidR="00E76E9A" w:rsidRPr="00E76E9A" w:rsidRDefault="00E76E9A" w:rsidP="00E76E9A">
      <w:pPr>
        <w:rPr>
          <w:lang w:val="en-US"/>
        </w:rPr>
      </w:pPr>
    </w:p>
    <w:p w14:paraId="64AE865F" w14:textId="4E6932C6" w:rsidR="00E76E9A" w:rsidRPr="00E76E9A" w:rsidRDefault="00E76E9A" w:rsidP="00E76E9A">
      <w:pPr>
        <w:rPr>
          <w:lang w:val="en-US"/>
        </w:rPr>
      </w:pPr>
      <w:r w:rsidRPr="00E76E9A">
        <w:rPr>
          <w:lang w:val="en-GB"/>
        </w:rPr>
        <w:drawing>
          <wp:inline distT="0" distB="0" distL="0" distR="0" wp14:anchorId="41C1D96B" wp14:editId="2E42A964">
            <wp:extent cx="3048000" cy="1219200"/>
            <wp:effectExtent l="0" t="0" r="0" b="0"/>
            <wp:docPr id="527992262" name="Picture 3" descr="A blue and white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 descr="A blue and white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5DE47" w14:textId="77777777" w:rsidR="00E76E9A" w:rsidRPr="00E76E9A" w:rsidRDefault="00E76E9A" w:rsidP="00E76E9A">
      <w:pPr>
        <w:rPr>
          <w:lang w:val="en-US"/>
        </w:rPr>
      </w:pPr>
      <w:r w:rsidRPr="00E76E9A">
        <w:rPr>
          <w:lang w:val="en-US"/>
        </w:rPr>
        <w:t>DRONE</w:t>
      </w:r>
    </w:p>
    <w:p w14:paraId="5D0D159E" w14:textId="77777777" w:rsidR="00E76E9A" w:rsidRPr="00E76E9A" w:rsidRDefault="00E76E9A" w:rsidP="00E76E9A">
      <w:pPr>
        <w:rPr>
          <w:lang w:val="en-US"/>
        </w:rPr>
      </w:pPr>
      <w:r w:rsidRPr="00E76E9A">
        <w:rPr>
          <w:lang w:val="en-US"/>
        </w:rPr>
        <w:t>Teacher and school leaders training to promote Digital liteRacy and combat the spread of disinfOrmation among vulNerable groups of adolEscents</w:t>
      </w:r>
    </w:p>
    <w:p w14:paraId="5A0347B5" w14:textId="77777777" w:rsidR="00E76E9A" w:rsidRPr="00E76E9A" w:rsidRDefault="00E76E9A" w:rsidP="00E76E9A">
      <w:pPr>
        <w:rPr>
          <w:lang w:val="en-US"/>
        </w:rPr>
      </w:pPr>
    </w:p>
    <w:p w14:paraId="4AE2C784" w14:textId="77777777" w:rsidR="00E76E9A" w:rsidRPr="00E76E9A" w:rsidRDefault="00E76E9A" w:rsidP="00E76E9A">
      <w:pPr>
        <w:rPr>
          <w:lang w:val="en-US"/>
        </w:rPr>
      </w:pPr>
    </w:p>
    <w:p w14:paraId="790CE7D8" w14:textId="77777777" w:rsidR="00E76E9A" w:rsidRPr="00E76E9A" w:rsidRDefault="00E76E9A" w:rsidP="00E76E9A">
      <w:pPr>
        <w:rPr>
          <w:lang w:val="en-GB"/>
        </w:rPr>
      </w:pPr>
    </w:p>
    <w:p w14:paraId="7F2741F3" w14:textId="77777777" w:rsidR="00E76E9A" w:rsidRPr="00E76E9A" w:rsidRDefault="00E76E9A" w:rsidP="00E76E9A">
      <w:pPr>
        <w:rPr>
          <w:lang w:val="en-GB"/>
        </w:rPr>
      </w:pPr>
    </w:p>
    <w:p w14:paraId="201A0A7B" w14:textId="77777777" w:rsidR="00E76E9A" w:rsidRPr="00E76E9A" w:rsidRDefault="00E76E9A" w:rsidP="00E76E9A">
      <w:pPr>
        <w:rPr>
          <w:lang w:val="en-US"/>
        </w:rPr>
      </w:pPr>
    </w:p>
    <w:p w14:paraId="2210C642" w14:textId="77777777" w:rsidR="00E76E9A" w:rsidRPr="00E76E9A" w:rsidRDefault="00E76E9A" w:rsidP="00E76E9A">
      <w:pPr>
        <w:rPr>
          <w:lang w:val="en-US"/>
        </w:rPr>
      </w:pPr>
    </w:p>
    <w:p w14:paraId="7892A6F1" w14:textId="77777777" w:rsidR="00E76E9A" w:rsidRPr="00E76E9A" w:rsidRDefault="00E76E9A" w:rsidP="00E76E9A">
      <w:pPr>
        <w:rPr>
          <w:lang w:val="en-US"/>
        </w:rPr>
      </w:pPr>
    </w:p>
    <w:p w14:paraId="2D1B6B01" w14:textId="77777777" w:rsidR="00E76E9A" w:rsidRPr="00E76E9A" w:rsidRDefault="00E76E9A" w:rsidP="00E76E9A">
      <w:pPr>
        <w:rPr>
          <w:lang w:val="en-US"/>
        </w:rPr>
      </w:pPr>
    </w:p>
    <w:p w14:paraId="0FE4DE28" w14:textId="77777777" w:rsidR="00E76E9A" w:rsidRPr="00E76E9A" w:rsidRDefault="00E76E9A" w:rsidP="00E76E9A">
      <w:pPr>
        <w:rPr>
          <w:lang w:val="en-US"/>
        </w:rPr>
      </w:pPr>
    </w:p>
    <w:p w14:paraId="5A2B615F" w14:textId="77777777" w:rsidR="00E76E9A" w:rsidRPr="00E76E9A" w:rsidRDefault="00E76E9A" w:rsidP="00E76E9A">
      <w:pPr>
        <w:rPr>
          <w:lang w:val="en-US"/>
        </w:rPr>
      </w:pPr>
    </w:p>
    <w:p w14:paraId="4D43663B" w14:textId="77777777" w:rsidR="00E76E9A" w:rsidRPr="00E76E9A" w:rsidRDefault="00E76E9A" w:rsidP="00E76E9A">
      <w:pPr>
        <w:rPr>
          <w:lang w:val="en-US"/>
        </w:rPr>
      </w:pPr>
    </w:p>
    <w:p w14:paraId="2DB5D4C7" w14:textId="77777777" w:rsidR="00E76E9A" w:rsidRPr="00E76E9A" w:rsidRDefault="00E76E9A" w:rsidP="00E76E9A">
      <w:pPr>
        <w:rPr>
          <w:lang w:val="en-US"/>
        </w:rPr>
      </w:pPr>
    </w:p>
    <w:p w14:paraId="33B0ACFC" w14:textId="31B80A5E" w:rsidR="00E76E9A" w:rsidRPr="00E76E9A" w:rsidRDefault="00E76E9A" w:rsidP="00E76E9A">
      <w:pPr>
        <w:rPr>
          <w:lang w:val="en-US"/>
        </w:rPr>
      </w:pPr>
      <w:r w:rsidRPr="00E76E9A">
        <w:rPr>
          <w:lang w:val="en-US"/>
        </w:rPr>
        <w:drawing>
          <wp:anchor distT="0" distB="0" distL="114300" distR="114300" simplePos="0" relativeHeight="251658240" behindDoc="1" locked="0" layoutInCell="1" allowOverlap="1" wp14:anchorId="6E5B5B13" wp14:editId="178DB07B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l="0" t="0" r="0" b="0"/>
            <wp:wrapTight wrapText="bothSides">
              <wp:wrapPolygon edited="0">
                <wp:start x="0" y="0"/>
                <wp:lineTo x="0" y="20829"/>
                <wp:lineTo x="6925" y="20829"/>
                <wp:lineTo x="6925" y="19093"/>
                <wp:lineTo x="20775" y="16200"/>
                <wp:lineTo x="21031" y="10993"/>
                <wp:lineTo x="16030" y="9836"/>
                <wp:lineTo x="16800" y="4629"/>
                <wp:lineTo x="14876" y="2893"/>
                <wp:lineTo x="6925" y="0"/>
                <wp:lineTo x="0" y="0"/>
              </wp:wrapPolygon>
            </wp:wrapTight>
            <wp:docPr id="960031397" name="Picture 4" descr="Blue text on a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 descr="Blue text on a black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655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eading=h.23ckvvd"/>
      <w:bookmarkEnd w:id="0"/>
      <w:r w:rsidRPr="00E76E9A">
        <w:rPr>
          <w:lang w:val="en-US"/>
        </w:rPr>
        <w:br w:type="page"/>
      </w:r>
    </w:p>
    <w:p w14:paraId="7514324E" w14:textId="2F61538F" w:rsidR="00F14D06" w:rsidRDefault="00000000">
      <w:pPr>
        <w:pStyle w:val="Title"/>
        <w:jc w:val="center"/>
      </w:pPr>
      <w:r>
        <w:lastRenderedPageBreak/>
        <w:t>Ανάλυση Αναρτήσεων στα Μέσα Κοινωνικής Δικτύωσης</w:t>
      </w:r>
    </w:p>
    <w:p w14:paraId="22DAE39B" w14:textId="77777777" w:rsidR="00F14D06" w:rsidRDefault="00000000">
      <w:pPr>
        <w:pStyle w:val="Heading2"/>
      </w:pPr>
      <w:r>
        <w:t>Ανάρτηση 1</w:t>
      </w:r>
    </w:p>
    <w:p w14:paraId="425A8228" w14:textId="77777777" w:rsidR="00F14D06" w:rsidRDefault="00F14D06"/>
    <w:p w14:paraId="254011FF" w14:textId="77777777" w:rsidR="00F14D06" w:rsidRDefault="00000000">
      <w:r>
        <w:rPr>
          <w:noProof/>
        </w:rPr>
        <w:drawing>
          <wp:inline distT="0" distB="0" distL="0" distR="0" wp14:anchorId="511324FA" wp14:editId="667E5945">
            <wp:extent cx="5486400" cy="598170"/>
            <wp:effectExtent l="0" t="0" r="0" b="0"/>
            <wp:docPr id="10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81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FF38D5" w14:textId="77777777" w:rsidR="00F14D06" w:rsidRDefault="00000000">
      <w:r>
        <w:t xml:space="preserve">Πηγή: </w:t>
      </w:r>
      <w:hyperlink r:id="rId9">
        <w:r>
          <w:rPr>
            <w:color w:val="0000FF"/>
            <w:u w:val="single"/>
          </w:rPr>
          <w:t>https://economictimes.indiatimes.com/tech/technology/australia-is-banning-social-media-for-people-under-16-could-this-work-elsewhere-or-even-there/articleshow/115999439.cms?from=mdr</w:t>
        </w:r>
      </w:hyperlink>
    </w:p>
    <w:p w14:paraId="4B340B03" w14:textId="77777777" w:rsidR="00F14D06" w:rsidRDefault="00F14D06"/>
    <w:p w14:paraId="26973E72" w14:textId="77777777" w:rsidR="00F14D06" w:rsidRDefault="00000000">
      <w:r>
        <w:rPr>
          <w:noProof/>
        </w:rPr>
        <w:drawing>
          <wp:inline distT="0" distB="0" distL="0" distR="0" wp14:anchorId="18338CBA" wp14:editId="0CAA7B30">
            <wp:extent cx="2667372" cy="2133898"/>
            <wp:effectExtent l="0" t="0" r="0" b="0"/>
            <wp:docPr id="1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1338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343526A" w14:textId="77777777" w:rsidR="00F14D06" w:rsidRDefault="00000000">
      <w:pPr>
        <w:pStyle w:val="Heading3"/>
      </w:pPr>
      <w:r>
        <w:t>Ανάλυση Ομάδας:</w:t>
      </w:r>
    </w:p>
    <w:p w14:paraId="18BD6C6D" w14:textId="77777777" w:rsidR="00F14D06" w:rsidRDefault="00000000">
      <w:r>
        <w:t>Είναι η ανάρτηση Αληθινή ή Ψευδής/Παραπλανητική; __________________________</w:t>
      </w:r>
    </w:p>
    <w:p w14:paraId="35F542C0" w14:textId="77777777" w:rsidR="00F14D06" w:rsidRDefault="00000000">
      <w:r>
        <w:t>Ποια στοιχεία σε βοήθησαν να αποφασίσεις;</w:t>
      </w:r>
    </w:p>
    <w:p w14:paraId="1D0E9F96" w14:textId="77777777" w:rsidR="00F14D06" w:rsidRDefault="00000000">
      <w:r>
        <w:t>__________________________________________________________________</w:t>
      </w:r>
    </w:p>
    <w:p w14:paraId="550CFD2E" w14:textId="77777777" w:rsidR="00F14D06" w:rsidRDefault="00000000">
      <w:r>
        <w:t>__________________________________________________________________</w:t>
      </w:r>
    </w:p>
    <w:p w14:paraId="6E59B6AF" w14:textId="77777777" w:rsidR="00F14D06" w:rsidRDefault="00000000">
      <w:r>
        <w:t>__________________________________________________________________</w:t>
      </w:r>
    </w:p>
    <w:p w14:paraId="02C243C6" w14:textId="77777777" w:rsidR="00F14D06" w:rsidRDefault="00F14D06"/>
    <w:p w14:paraId="71AEC17E" w14:textId="77777777" w:rsidR="00F14D06" w:rsidRDefault="00000000">
      <w:pPr>
        <w:pStyle w:val="Heading2"/>
      </w:pPr>
      <w:r>
        <w:t>Ανάρτηση 2</w:t>
      </w:r>
    </w:p>
    <w:p w14:paraId="5841F250" w14:textId="77777777" w:rsidR="00F14D06" w:rsidRDefault="00000000">
      <w:r>
        <w:t xml:space="preserve">Πηγή: </w:t>
      </w:r>
      <w:hyperlink r:id="rId11">
        <w:r>
          <w:rPr>
            <w:color w:val="0000FF"/>
            <w:u w:val="single"/>
          </w:rPr>
          <w:t>https://x.com/mtgreenee</w:t>
        </w:r>
      </w:hyperlink>
    </w:p>
    <w:p w14:paraId="74F9DB6C" w14:textId="77777777" w:rsidR="00F14D06" w:rsidRDefault="00000000">
      <w:r>
        <w:lastRenderedPageBreak/>
        <w:t>Σχόλιο της Αμερικανίδας Βουλεύτριας Marjorie Taylor Greene από την</w:t>
      </w:r>
    </w:p>
    <w:p w14:paraId="3063C1CF" w14:textId="77777777" w:rsidR="00F14D06" w:rsidRDefault="00000000">
      <w:r>
        <w:t xml:space="preserve"> Τζόρτζια στην πλατφόρμα X εν μέσω της καταστροφής από τον τυφώνα Helene</w:t>
      </w:r>
    </w:p>
    <w:p w14:paraId="7E0EFA89" w14:textId="77777777" w:rsidR="00F14D06" w:rsidRDefault="00000000"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3449C16" wp14:editId="7A249B94">
            <wp:simplePos x="0" y="0"/>
            <wp:positionH relativeFrom="column">
              <wp:posOffset>1</wp:posOffset>
            </wp:positionH>
            <wp:positionV relativeFrom="paragraph">
              <wp:posOffset>320040</wp:posOffset>
            </wp:positionV>
            <wp:extent cx="3733800" cy="1048386"/>
            <wp:effectExtent l="0" t="0" r="0" b="0"/>
            <wp:wrapSquare wrapText="bothSides" distT="0" distB="0" distL="114300" distR="114300"/>
            <wp:docPr id="9" name="image2.png" descr="C:\Users\ckaro\Pictures\Screenshots\Screenshot 2025-07-24 1727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ckaro\Pictures\Screenshots\Screenshot 2025-07-24 172735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483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FAE5FE5" w14:textId="77777777" w:rsidR="00F14D06" w:rsidRDefault="00F14D06">
      <w:pPr>
        <w:pStyle w:val="Heading3"/>
      </w:pPr>
    </w:p>
    <w:p w14:paraId="7FA18D0F" w14:textId="77777777" w:rsidR="00F14D06" w:rsidRDefault="00F14D06">
      <w:pPr>
        <w:pStyle w:val="Heading3"/>
      </w:pPr>
    </w:p>
    <w:p w14:paraId="73AD737B" w14:textId="77777777" w:rsidR="00F14D06" w:rsidRDefault="00F14D06">
      <w:pPr>
        <w:pStyle w:val="Heading3"/>
      </w:pPr>
    </w:p>
    <w:p w14:paraId="60341969" w14:textId="77777777" w:rsidR="00F14D06" w:rsidRDefault="00F14D06">
      <w:pPr>
        <w:pStyle w:val="Heading3"/>
      </w:pPr>
    </w:p>
    <w:p w14:paraId="49BFC85B" w14:textId="77777777" w:rsidR="00F14D06" w:rsidRDefault="00F14D06">
      <w:pPr>
        <w:pStyle w:val="Heading3"/>
      </w:pPr>
    </w:p>
    <w:p w14:paraId="5D762486" w14:textId="77777777" w:rsidR="00F14D06" w:rsidRDefault="00000000">
      <w:pPr>
        <w:pStyle w:val="Heading3"/>
      </w:pPr>
      <w:r>
        <w:t>Ανάλυση Ομάδας:</w:t>
      </w:r>
    </w:p>
    <w:p w14:paraId="1863FDE0" w14:textId="77777777" w:rsidR="00F14D06" w:rsidRDefault="00000000">
      <w:r>
        <w:t>Είναι η ανάρτηση Αληθινή ή Ψευδής/Παραπλανητική; __________________________</w:t>
      </w:r>
    </w:p>
    <w:p w14:paraId="4F0F4201" w14:textId="77777777" w:rsidR="00F14D06" w:rsidRDefault="00000000">
      <w:r>
        <w:t>Ποια στοιχεία σε βοήθησαν να αποφασίσεις;</w:t>
      </w:r>
    </w:p>
    <w:p w14:paraId="17641315" w14:textId="77777777" w:rsidR="00F14D06" w:rsidRDefault="00000000">
      <w:r>
        <w:t>__________________________________________________________________</w:t>
      </w:r>
    </w:p>
    <w:p w14:paraId="753CC3A0" w14:textId="77777777" w:rsidR="00F14D06" w:rsidRDefault="00000000">
      <w:r>
        <w:t>__________________________________________________________________</w:t>
      </w:r>
    </w:p>
    <w:p w14:paraId="3729B767" w14:textId="77777777" w:rsidR="00F14D06" w:rsidRDefault="00000000">
      <w:r>
        <w:t>__________________________________________________________________</w:t>
      </w:r>
    </w:p>
    <w:p w14:paraId="566DC202" w14:textId="77777777" w:rsidR="00F14D06" w:rsidRDefault="00F14D06"/>
    <w:p w14:paraId="4BB8AD87" w14:textId="77777777" w:rsidR="00F14D06" w:rsidRDefault="00000000">
      <w:pPr>
        <w:pStyle w:val="Heading2"/>
      </w:pPr>
      <w:r>
        <w:t>Ανάρτηση 3</w:t>
      </w:r>
    </w:p>
    <w:p w14:paraId="06E5F5FA" w14:textId="77777777" w:rsidR="00F14D06" w:rsidRDefault="00000000">
      <w:r>
        <w:t xml:space="preserve">Πηγή: </w:t>
      </w:r>
      <w:hyperlink r:id="rId13">
        <w:r>
          <w:rPr>
            <w:color w:val="0000FF"/>
            <w:u w:val="single"/>
          </w:rPr>
          <w:t>https://x.com/gopisrael?lang=en</w:t>
        </w:r>
      </w:hyperlink>
    </w:p>
    <w:p w14:paraId="3F1A3ACE" w14:textId="77777777" w:rsidR="00F14D06" w:rsidRDefault="00000000">
      <w:r>
        <w:t>Η φωτογραφία δείχνει 'τρομοκράτη της Χαμάς' με 'απαχθέν βρέφος' στη Γάζα;</w:t>
      </w:r>
    </w:p>
    <w:p w14:paraId="6C4ED982" w14:textId="77777777" w:rsidR="00F14D06" w:rsidRDefault="00000000">
      <w:pPr>
        <w:pStyle w:val="Heading3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hidden="0" allowOverlap="1" wp14:anchorId="697187AF" wp14:editId="436F2C5A">
            <wp:simplePos x="0" y="0"/>
            <wp:positionH relativeFrom="column">
              <wp:posOffset>-133349</wp:posOffset>
            </wp:positionH>
            <wp:positionV relativeFrom="paragraph">
              <wp:posOffset>0</wp:posOffset>
            </wp:positionV>
            <wp:extent cx="4744085" cy="4953635"/>
            <wp:effectExtent l="0" t="0" r="0" b="0"/>
            <wp:wrapSquare wrapText="bothSides" distT="0" distB="0" distL="114300" distR="114300"/>
            <wp:docPr id="1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4085" cy="49536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7FB46EA" w14:textId="77777777" w:rsidR="00F14D06" w:rsidRDefault="00F14D06">
      <w:pPr>
        <w:pStyle w:val="Heading3"/>
      </w:pPr>
    </w:p>
    <w:p w14:paraId="6DDC4E0E" w14:textId="77777777" w:rsidR="00F14D06" w:rsidRDefault="00F14D06">
      <w:pPr>
        <w:pStyle w:val="Heading3"/>
      </w:pPr>
    </w:p>
    <w:p w14:paraId="37AB6121" w14:textId="77777777" w:rsidR="00F14D06" w:rsidRDefault="00F14D06">
      <w:pPr>
        <w:pStyle w:val="Heading3"/>
      </w:pPr>
    </w:p>
    <w:p w14:paraId="44B9F426" w14:textId="77777777" w:rsidR="00F14D06" w:rsidRDefault="00F14D06">
      <w:pPr>
        <w:pStyle w:val="Heading3"/>
      </w:pPr>
    </w:p>
    <w:p w14:paraId="2CD82262" w14:textId="77777777" w:rsidR="00F14D06" w:rsidRDefault="00F14D06">
      <w:pPr>
        <w:pStyle w:val="Heading3"/>
      </w:pPr>
    </w:p>
    <w:p w14:paraId="7AABD580" w14:textId="77777777" w:rsidR="00F14D06" w:rsidRDefault="00F14D06">
      <w:pPr>
        <w:pStyle w:val="Heading3"/>
      </w:pPr>
    </w:p>
    <w:p w14:paraId="2D2A8FC7" w14:textId="77777777" w:rsidR="00F14D06" w:rsidRDefault="00F14D06">
      <w:pPr>
        <w:pStyle w:val="Heading3"/>
      </w:pPr>
    </w:p>
    <w:p w14:paraId="54DA9DEF" w14:textId="77777777" w:rsidR="00F14D06" w:rsidRDefault="00F14D06">
      <w:pPr>
        <w:pStyle w:val="Heading3"/>
      </w:pPr>
    </w:p>
    <w:p w14:paraId="61E9AF17" w14:textId="77777777" w:rsidR="00F14D06" w:rsidRDefault="00F14D06">
      <w:pPr>
        <w:pStyle w:val="Heading3"/>
      </w:pPr>
    </w:p>
    <w:p w14:paraId="5CEEFA51" w14:textId="77777777" w:rsidR="00F14D06" w:rsidRDefault="00F14D06">
      <w:pPr>
        <w:pStyle w:val="Heading3"/>
      </w:pPr>
    </w:p>
    <w:p w14:paraId="5705E405" w14:textId="77777777" w:rsidR="00F14D06" w:rsidRDefault="00F14D06">
      <w:pPr>
        <w:pStyle w:val="Heading3"/>
      </w:pPr>
    </w:p>
    <w:p w14:paraId="1809718E" w14:textId="77777777" w:rsidR="00F14D06" w:rsidRDefault="00F14D06">
      <w:pPr>
        <w:pStyle w:val="Heading3"/>
      </w:pPr>
    </w:p>
    <w:p w14:paraId="3D5610FB" w14:textId="77777777" w:rsidR="00F14D06" w:rsidRDefault="00F14D06">
      <w:pPr>
        <w:pStyle w:val="Heading3"/>
      </w:pPr>
    </w:p>
    <w:p w14:paraId="29D63019" w14:textId="77777777" w:rsidR="00F14D06" w:rsidRDefault="00F14D06">
      <w:pPr>
        <w:pStyle w:val="Heading3"/>
      </w:pPr>
    </w:p>
    <w:p w14:paraId="18FFEA6E" w14:textId="77777777" w:rsidR="00F14D06" w:rsidRDefault="00F14D06">
      <w:pPr>
        <w:pStyle w:val="Heading3"/>
      </w:pPr>
    </w:p>
    <w:p w14:paraId="2CD12C0B" w14:textId="77777777" w:rsidR="00F14D06" w:rsidRDefault="00000000">
      <w:pPr>
        <w:pStyle w:val="Heading3"/>
      </w:pPr>
      <w:r>
        <w:t>Ανάλυση Ομάδας:</w:t>
      </w:r>
    </w:p>
    <w:p w14:paraId="6F9370AB" w14:textId="77777777" w:rsidR="00F14D06" w:rsidRDefault="00000000">
      <w:r>
        <w:t>Είναι η ανάρτηση Αληθινή ή Ψευδής/Παραπλανητική; __________________________</w:t>
      </w:r>
    </w:p>
    <w:p w14:paraId="065645B0" w14:textId="77777777" w:rsidR="00F14D06" w:rsidRDefault="00000000">
      <w:r>
        <w:t>Ποια στοιχεία σε βοήθησαν να αποφασίσεις;</w:t>
      </w:r>
    </w:p>
    <w:p w14:paraId="36BC2444" w14:textId="77777777" w:rsidR="00F14D06" w:rsidRDefault="00000000">
      <w:r>
        <w:t>__________________________________________________________________</w:t>
      </w:r>
    </w:p>
    <w:p w14:paraId="6AC80870" w14:textId="77777777" w:rsidR="00F14D06" w:rsidRDefault="00000000">
      <w:r>
        <w:t>__________________________________________________________________</w:t>
      </w:r>
    </w:p>
    <w:p w14:paraId="16F89252" w14:textId="77777777" w:rsidR="00F14D06" w:rsidRDefault="00000000">
      <w:r>
        <w:t>__________________________________________________________________</w:t>
      </w:r>
    </w:p>
    <w:p w14:paraId="59122157" w14:textId="77777777" w:rsidR="00F14D06" w:rsidRDefault="00F14D06"/>
    <w:p w14:paraId="2795E05F" w14:textId="77777777" w:rsidR="00F14D06" w:rsidRDefault="00000000">
      <w:pPr>
        <w:pStyle w:val="Heading2"/>
      </w:pPr>
      <w:r>
        <w:t>Ανάρτηση 4</w:t>
      </w:r>
    </w:p>
    <w:p w14:paraId="3BCD6737" w14:textId="77777777" w:rsidR="00F14D06" w:rsidRDefault="00000000">
      <w:r>
        <w:t xml:space="preserve">Πηγή: </w:t>
      </w:r>
      <w:hyperlink r:id="rId15">
        <w:r>
          <w:rPr>
            <w:color w:val="0000FF"/>
            <w:u w:val="single"/>
          </w:rPr>
          <w:t>https://x.com/realdonaldtrump?lang=en</w:t>
        </w:r>
      </w:hyperlink>
    </w:p>
    <w:p w14:paraId="51FD867D" w14:textId="77777777" w:rsidR="00F14D06" w:rsidRDefault="00000000">
      <w:r>
        <w:t>O Donald Trump δημοσίευσε εικόνες που δείχνουν ότι η Taylor Swift και οι θαυμαστές της τον υποστηρίζουν στις εκλογές των ΗΠΑ.</w:t>
      </w:r>
    </w:p>
    <w:p w14:paraId="061D5DA1" w14:textId="77777777" w:rsidR="00F14D06" w:rsidRDefault="00000000">
      <w:r>
        <w:rPr>
          <w:noProof/>
        </w:rPr>
        <w:lastRenderedPageBreak/>
        <w:drawing>
          <wp:inline distT="0" distB="0" distL="0" distR="0" wp14:anchorId="1B054221" wp14:editId="33C69FC4">
            <wp:extent cx="3200786" cy="3853910"/>
            <wp:effectExtent l="0" t="0" r="0" b="0"/>
            <wp:docPr id="12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0786" cy="38539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9D9267" w14:textId="77777777" w:rsidR="00F14D06" w:rsidRDefault="00000000">
      <w:pPr>
        <w:pStyle w:val="Heading3"/>
      </w:pPr>
      <w:r>
        <w:t>Ανάλυση Ομάδας:</w:t>
      </w:r>
    </w:p>
    <w:p w14:paraId="4B0633A3" w14:textId="77777777" w:rsidR="00F14D06" w:rsidRDefault="00000000">
      <w:r>
        <w:t>Είναι η ανάρτηση Αληθινή ή Ψευδής/Παραπλανητική; __________________________</w:t>
      </w:r>
    </w:p>
    <w:p w14:paraId="47F7D339" w14:textId="77777777" w:rsidR="00F14D06" w:rsidRDefault="00000000">
      <w:r>
        <w:t>Ποια στοιχεία σε βοήθησαν να αποφασίσεις;</w:t>
      </w:r>
    </w:p>
    <w:p w14:paraId="096F17D7" w14:textId="77777777" w:rsidR="00F14D06" w:rsidRDefault="00000000">
      <w:r>
        <w:t>__________________________________________________________________</w:t>
      </w:r>
    </w:p>
    <w:p w14:paraId="05F23653" w14:textId="77777777" w:rsidR="00F14D06" w:rsidRDefault="00000000">
      <w:r>
        <w:t>__________________________________________________________________</w:t>
      </w:r>
    </w:p>
    <w:p w14:paraId="381ACFDE" w14:textId="77777777" w:rsidR="00F14D06" w:rsidRDefault="00000000">
      <w:r>
        <w:t>__________________________________________________________________</w:t>
      </w:r>
    </w:p>
    <w:p w14:paraId="77A53696" w14:textId="77777777" w:rsidR="00F14D06" w:rsidRDefault="00F14D06"/>
    <w:p w14:paraId="182C0883" w14:textId="77777777" w:rsidR="00F14D06" w:rsidRDefault="00F14D06">
      <w:pPr>
        <w:pStyle w:val="Heading2"/>
      </w:pPr>
    </w:p>
    <w:p w14:paraId="6C4F5258" w14:textId="77777777" w:rsidR="00F14D06" w:rsidRDefault="00F14D06">
      <w:pPr>
        <w:pStyle w:val="Heading2"/>
      </w:pPr>
    </w:p>
    <w:p w14:paraId="3A16E21F" w14:textId="77777777" w:rsidR="00F14D06" w:rsidRDefault="00F14D06">
      <w:pPr>
        <w:pStyle w:val="Heading2"/>
      </w:pPr>
    </w:p>
    <w:p w14:paraId="1AED8552" w14:textId="77777777" w:rsidR="00F14D06" w:rsidRDefault="00F14D06">
      <w:pPr>
        <w:pStyle w:val="Heading2"/>
      </w:pPr>
    </w:p>
    <w:p w14:paraId="25206E43" w14:textId="77777777" w:rsidR="00F14D06" w:rsidRDefault="00F14D06">
      <w:pPr>
        <w:pStyle w:val="Heading2"/>
      </w:pPr>
    </w:p>
    <w:p w14:paraId="6832C127" w14:textId="77777777" w:rsidR="00F14D06" w:rsidRDefault="00000000">
      <w:pPr>
        <w:pStyle w:val="Heading2"/>
      </w:pPr>
      <w:r>
        <w:t>Ανάρτηση 5</w:t>
      </w:r>
    </w:p>
    <w:p w14:paraId="7E28D393" w14:textId="77777777" w:rsidR="00F14D06" w:rsidRDefault="00F14D06"/>
    <w:p w14:paraId="7F49A982" w14:textId="77777777" w:rsidR="00F14D06" w:rsidRDefault="00000000">
      <w:r>
        <w:rPr>
          <w:noProof/>
        </w:rPr>
        <w:drawing>
          <wp:inline distT="0" distB="0" distL="0" distR="0" wp14:anchorId="65EBE962" wp14:editId="266543DF">
            <wp:extent cx="4854575" cy="3439691"/>
            <wp:effectExtent l="0" t="0" r="0" b="0"/>
            <wp:docPr id="14" name="image6.png" descr="C:\Users\ckaro\Pictures\Screenshots\Screenshot 2025-07-24 1741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C:\Users\ckaro\Pictures\Screenshots\Screenshot 2025-07-24 174141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4575" cy="34396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F8CAD9" w14:textId="77777777" w:rsidR="00F14D06" w:rsidRDefault="00000000">
      <w:r>
        <w:t xml:space="preserve">Πηγή </w:t>
      </w:r>
      <w:hyperlink r:id="rId18">
        <w:r>
          <w:rPr>
            <w:color w:val="0000FF"/>
            <w:u w:val="single"/>
          </w:rPr>
          <w:t>https://web.archive.org/web/20240903181856/https://kbsf-tv.com/kamala-harris-hit-a-13-year-old-girl-with-a-car-and-left-the-crime-scene/</w:t>
        </w:r>
      </w:hyperlink>
      <w:r>
        <w:t xml:space="preserve"> </w:t>
      </w:r>
    </w:p>
    <w:p w14:paraId="2E8AD2F4" w14:textId="77777777" w:rsidR="00F14D06" w:rsidRDefault="00000000">
      <w:r>
        <w:t>"Η Kamala Harris χτύπησε με το αυτοκίνητό της ένα 13χρονο κορίτσι και εγκατέλειψε τη σκηνή του εγκλήματος"</w:t>
      </w:r>
    </w:p>
    <w:p w14:paraId="1ECBB89A" w14:textId="77777777" w:rsidR="00F14D06" w:rsidRDefault="00F14D06"/>
    <w:p w14:paraId="0875BD3F" w14:textId="77777777" w:rsidR="00F14D06" w:rsidRDefault="00000000">
      <w:r>
        <w:rPr>
          <w:noProof/>
        </w:rPr>
        <w:lastRenderedPageBreak/>
        <w:drawing>
          <wp:inline distT="0" distB="0" distL="0" distR="0" wp14:anchorId="15E991BD" wp14:editId="3C88BD54">
            <wp:extent cx="2581635" cy="2191056"/>
            <wp:effectExtent l="0" t="0" r="0" b="0"/>
            <wp:docPr id="1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1910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7E9D070" w14:textId="77777777" w:rsidR="00F14D06" w:rsidRDefault="00000000">
      <w:pPr>
        <w:pStyle w:val="Heading3"/>
      </w:pPr>
      <w:r>
        <w:t>Ανάλυση Ομάδας:</w:t>
      </w:r>
    </w:p>
    <w:p w14:paraId="4FEE1527" w14:textId="77777777" w:rsidR="00F14D06" w:rsidRDefault="00000000">
      <w:r>
        <w:t>Είναι η ανάρτηση Αληθινή ή Ψευδής/Παραπλανητική; __________________________</w:t>
      </w:r>
    </w:p>
    <w:p w14:paraId="7BAE6968" w14:textId="77777777" w:rsidR="00F14D06" w:rsidRDefault="00000000">
      <w:r>
        <w:t>Ποια στοιχεία σε βοήθησαν να αποφασίσεις;</w:t>
      </w:r>
    </w:p>
    <w:p w14:paraId="6D0EBEBA" w14:textId="77777777" w:rsidR="00F14D06" w:rsidRDefault="00000000">
      <w:r>
        <w:t>__________________________________________________________________</w:t>
      </w:r>
    </w:p>
    <w:p w14:paraId="69B7E0D3" w14:textId="77777777" w:rsidR="00F14D06" w:rsidRDefault="00000000">
      <w:r>
        <w:t>__________________________________________________________________</w:t>
      </w:r>
    </w:p>
    <w:p w14:paraId="4E38F736" w14:textId="77777777" w:rsidR="00F14D06" w:rsidRDefault="00000000">
      <w:r>
        <w:t>__________________________________________________________________</w:t>
      </w:r>
    </w:p>
    <w:p w14:paraId="7A70B66B" w14:textId="77777777" w:rsidR="00F14D06" w:rsidRDefault="00F14D06"/>
    <w:sectPr w:rsidR="00F14D06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B6772C"/>
    <w:multiLevelType w:val="multilevel"/>
    <w:tmpl w:val="87D8F9E2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32424996">
    <w:abstractNumId w:val="0"/>
  </w:num>
  <w:num w:numId="2" w16cid:durableId="198496655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058934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69811903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3263757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96142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D06"/>
    <w:rsid w:val="00B26FD5"/>
    <w:rsid w:val="00E76E9A"/>
    <w:rsid w:val="00F14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540D74"/>
  <w15:docId w15:val="{816C0E2A-8BC3-43C2-BA60-E4C39F4D0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e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color w:val="3660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i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color w:val="243F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705CA3"/>
    <w:rPr>
      <w:color w:val="0000FF" w:themeColor="hyperlink"/>
      <w:u w:val="single"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ascii="Calibri" w:eastAsia="Calibri" w:hAnsi="Calibri" w:cs="Calibri"/>
      <w:i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x.com/gopisrael?lang=en" TargetMode="External"/><Relationship Id="rId18" Type="http://schemas.openxmlformats.org/officeDocument/2006/relationships/hyperlink" Target="https://web.archive.org/web/20240903181856/https://kbsf-tv.com/kamala-harris-hit-a-13-year-old-girl-with-a-car-and-left-the-crime-scene/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x.com/mtgreene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x.com/realdonaldtrump?lang=en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economictimes.indiatimes.com/tech/technology/australia-is-banning-social-media-for-people-under-16-could-this-work-elsewhere-or-even-there/articleshow/115999439.cms?from=mdr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j6AvdkCTZ6e0loO4k56l3P9Bqw==">CgMxLjAyDmgueXF6dXJlbm82cHdsOAByITEyTG9QR2p3SFcxS2hRdjl2NGI0N1I1eHpEc1p4N1JTYw==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505</Words>
  <Characters>2882</Characters>
  <Application>Microsoft Office Word</Application>
  <DocSecurity>0</DocSecurity>
  <Lines>24</Lines>
  <Paragraphs>6</Paragraphs>
  <ScaleCrop>false</ScaleCrop>
  <Company/>
  <LinksUpToDate>false</LinksUpToDate>
  <CharactersWithSpaces>3381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Author</cp:lastModifiedBy>
  <cp:revision>2</cp:revision>
  <dcterms:created xsi:type="dcterms:W3CDTF">2013-12-23T23:15:00Z</dcterms:created>
  <dcterms:modified xsi:type="dcterms:W3CDTF">2025-12-24T09:11:00Z</dcterms:modified>
</cp:coreProperties>
</file>